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5661049" name="fddac0b0-1878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060485" name="fddac0b0-1878-11f1-980b-43fe177d7b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3071582" name="1502a3c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469424" name="1502a3c0-1879-11f1-980b-43fe177d7b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alle 7 Zimmer / 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7514323" name="9057d2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538781" name="9057d220-1879-11f1-980b-43fe177d7b6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3051375" name="dc80e4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384509" name="dc80e420-1879-11f1-980b-43fe177d7b6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353818" name="2019460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306332" name="20194600-187a-11f1-980b-43fe177d7b6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5832799" name="7d5c8c5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633139" name="7d5c8c50-187a-11f1-980b-43fe177d7b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999028" name="9034c45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657748" name="9034c450-187a-11f1-980b-43fe177d7b6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039417" name="ba21cc9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984960" name="ba21cc90-187a-11f1-980b-43fe177d7b6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5675754" name="f259bc8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708669" name="f259bc80-187a-11f1-980b-43fe177d7b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547731" name="40f0c14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29404" name="40f0c140-187b-11f1-980b-43fe177d7b6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987008" name="77b216c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437798" name="77b216c0-187b-11f1-980b-43fe177d7b6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1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765364" name="12d77f0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69475" name="12d77f00-187c-11f1-980b-43fe177d7b6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Zimmer 1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2781030" name="60358e9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893237" name="60358e90-187c-11f1-980b-43fe177d7b6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1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2743503" name="6f6cd21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993710" name="6f6cd210-187c-11f1-980b-43fe177d7b6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Zimmer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7279047" name="97f5414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628380" name="97f54140-187c-11f1-980b-43fe177d7b6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1928814" name="dd30f2e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028236" name="dd30f2e0-187c-11f1-980b-43fe177d7b6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341438" name="eea750f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56090" name="eea750f0-187c-11f1-980b-43fe177d7b6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Zimmer 4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9749226" name="5347d07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739586" name="5347d070-187d-11f1-980b-43fe177d7b6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Zimmer 4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1115880" name="6f8805c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803115" name="6f8805c0-187d-11f1-980b-43fe177d7b6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Zimmer 4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4729750" name="8023e25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453148" name="8023e250-187d-11f1-980b-43fe177d7b6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030164" name="39143e9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197518" name="39143e90-187e-11f1-980b-43fe177d7b6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6557820" name="509c912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287759" name="509c9120-187e-11f1-980b-43fe177d7b6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3669591" name="b54e9cd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860529" name="b54e9cd0-187e-11f1-980b-43fe177d7b6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8554943" name="7074ba4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542317" name="7074ba40-187e-11f1-980b-43fe177d7b6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1722301" name="2e45c7e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152570" name="2e45c7e0-1888-11f1-9311-43eabf5abe7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3709728" name="768a4cb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161347" name="768a4cb0-1888-11f1-9311-43eabf5abe7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9501594" name="91dacad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880308" name="91dacad0-1888-11f1-9311-43eabf5abe7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beidseitig 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4342299" name="806bf16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983826" name="806bf160-1889-11f1-9311-43eabf5abe7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898366" name="fb946a7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31604" name="fb946a70-1889-11f1-9311-43eabf5abe7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1957937" name="29e4ccd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874280" name="29e4ccd0-188a-11f1-9311-43eabf5abe7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UH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7454406" name="5ec6db0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590312" name="5ec6db00-188a-11f1-9311-43eabf5abe7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156353" name="601e112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514395" name="601e1120-188b-11f1-9311-43eabf5abe7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9569103" name="937894f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122011" name="937894f0-188b-11f1-9311-43eabf5abe7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6252048" name="d1afb4b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291234" name="d1afb4b0-188b-11f1-9311-43eabf5abe7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2452166" name="f878999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732903" name="f8789990-188b-11f1-9311-43eabf5abe7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Garage / Bar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914856" name="2abec730-188c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765904" name="2abec730-188c-11f1-9311-43eabf5abe7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Aussentreppe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2297371" name="b2e4e770-188c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893975" name="b2e4e770-188c-11f1-9311-43eabf5abe7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Restsurant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9726172" name="f4bcb82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202670" name="f4bcb820-188d-11f1-9311-43eabf5abe7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Küche / Restaurant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8873748" name="b5b16d9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341368" name="b5b16d90-188f-11f1-9311-43eabf5abe7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Küche / Restaurant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1964713" name="cebd2bd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65395" name="cebd2bd0-188f-11f1-9311-43eabf5abe7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681022" name="4ec3fb6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577948" name="4ec3fb60-1890-11f1-9311-43eabf5abe7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4178743" name="6c31b43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197090" name="6c31b430-1890-11f1-9311-43eabf5abe7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8453246" name="d4b624a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251914" name="d4b624a0-1890-11f1-9311-43eabf5abe7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Restaurant Unterdorfstrasse 2, 9524 Zuzwil</w:t>
          </w:r>
        </w:p>
        <w:p>
          <w:pPr>
            <w:spacing w:before="0" w:after="0"/>
          </w:pPr>
          <w:r>
            <w:t>761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footer.xml" Type="http://schemas.openxmlformats.org/officeDocument/2006/relationships/footer" Id="rId4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